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Lampen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9643692" name="2b11423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1673805" name="2b114230-fc2b-11f0-bdd4-85929d37222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5919614" name="415ea3c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6128025" name="415ea3c0-fc2b-11f0-bdd4-85929d37222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  und LAP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Achtung hinter elektro tableau LAP schwach gebunden.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5103959" name="626ab90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401207" name="626ab900-fc2b-11f0-bdd4-85929d37222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46184577" name="a8c7b92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5823760" name="a8c7b920-fc2b-11f0-bdd4-85929d37222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gesamtws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Konstruktions- und Verkleidungsholz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4939886" name="b395fd3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2983814" name="b395fd30-fc2b-11f0-bdd4-85929d37222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4704122" name="b8b0e780-fc2b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9676768" name="b8b0e780-fc2b-11f0-bdd4-85929d37222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6128379" name="20827720-fc36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7739074" name="20827720-fc36-11f0-bdd4-85929d37222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1692556" name="26f3c9b0-fc36-11f0-bdd4-85929d37222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6147448" name="26f3c9b0-fc36-11f0-bdd4-85929d37222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Zwischenboden</w:t>
            </w:r>
          </w:p>
          <w:p>
            <w:pPr>
              <w:spacing w:before="0" w:after="0"/>
            </w:pPr>
            <w:r>
              <w:t>EG/OG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40342693" name="d4379640-005c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039101" name="d4379640-005c-11f1-87ed-993008be977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6747325" name="ee569940-005c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4624244" name="ee569940-005c-11f1-87ed-993008be97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Schwermetall: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Bodenackerstrasse 9, 5200 Brugg</w:t>
          </w:r>
        </w:p>
        <w:p>
          <w:pPr>
            <w:spacing w:before="0" w:after="0"/>
          </w:pPr>
          <w:r>
            <w:t>683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